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jc w:val="center"/>
        <w:tblLook w:val="04A0" w:firstRow="1" w:lastRow="0" w:firstColumn="1" w:lastColumn="0" w:noHBand="0" w:noVBand="1"/>
      </w:tblPr>
      <w:tblGrid>
        <w:gridCol w:w="4770"/>
        <w:gridCol w:w="5490"/>
      </w:tblGrid>
      <w:tr w:rsidR="00D841E5">
        <w:trPr>
          <w:trHeight w:val="699"/>
          <w:jc w:val="center"/>
        </w:trPr>
        <w:tc>
          <w:tcPr>
            <w:tcW w:w="4770" w:type="dxa"/>
          </w:tcPr>
          <w:p w:rsidR="00D841E5" w:rsidRDefault="00815E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GIÁO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VÀ ĐÀO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 HÀ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  <w:p w:rsidR="00D841E5" w:rsidRDefault="00815E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179705</wp:posOffset>
                      </wp:positionV>
                      <wp:extent cx="1220470" cy="0"/>
                      <wp:effectExtent l="0" t="4445" r="0" b="508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0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4.55pt;margin-top:14.15pt;height:0pt;width:96.1pt;z-index:251663360;mso-width-relative:page;mso-height-relative:page;" filled="f" stroked="t" coordsize="21600,21600" o:gfxdata="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U1n3b1QAAAAkBAAAPAAAAAAAAAAEAIAAAACIA&#10;AABkcnMvZG93bnJldi54bWxQSwECFAAUAAAACACHTuJAgMKnOdMBAACtAwAADgAAAAAAAAABACAA&#10;AAAk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LIÊN 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 TRƯ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THPT</w:t>
            </w:r>
          </w:p>
          <w:p w:rsidR="00D841E5" w:rsidRDefault="00815E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113030</wp:posOffset>
                      </wp:positionV>
                      <wp:extent cx="1478280" cy="290830"/>
                      <wp:effectExtent l="4445" t="5080" r="15875" b="8890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828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841E5" w:rsidRPr="00980A4E" w:rsidRDefault="00815EB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980A4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Đ</w:t>
                                  </w:r>
                                  <w:r w:rsidRPr="00980A4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Ề</w:t>
                                  </w:r>
                                  <w:r w:rsidRPr="00980A4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CHÍNH TH</w:t>
                                  </w:r>
                                  <w:r w:rsidRPr="00980A4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Ứ</w:t>
                                  </w:r>
                                  <w:r w:rsidRPr="00980A4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2.65pt;margin-top:8.9pt;width:116.4pt;height:22.9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">
                      <v:textbox>
                        <w:txbxContent>
                          <w:p w:rsidR="00D841E5" w:rsidRPr="00980A4E" w:rsidRDefault="00815E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80A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Đ</w:t>
                            </w:r>
                            <w:r w:rsidRPr="00980A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Ề</w:t>
                            </w:r>
                            <w:r w:rsidRPr="00980A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CHÍNH TH</w:t>
                            </w:r>
                            <w:r w:rsidRPr="00980A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Ứ</w:t>
                            </w:r>
                            <w:r w:rsidRPr="00980A4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490" w:type="dxa"/>
          </w:tcPr>
          <w:p w:rsidR="00D841E5" w:rsidRDefault="00815E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THI OLYMPIC DÀNH CHO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SINH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 10,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 11</w:t>
            </w:r>
          </w:p>
          <w:p w:rsidR="00D841E5" w:rsidRDefault="00815E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1254760</wp:posOffset>
                      </wp:positionH>
                      <wp:positionV relativeFrom="paragraph">
                        <wp:posOffset>179705</wp:posOffset>
                      </wp:positionV>
                      <wp:extent cx="991870" cy="0"/>
                      <wp:effectExtent l="0" t="4445" r="0" b="508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1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98.8pt;margin-top:14.15pt;height:0pt;width:78.1pt;z-index:251662336;mso-width-relative:page;mso-height-relative:page;" filled="f" stroked="t" coordsize="21600,21600" o:gfxdata="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ls8FE1gAAAAkBAAAPAAAAAAAAAAEA&#10;IAAAACIAAABkcnMvZG93bnJldi54bWxQSwECFAAUAAAACACHTuJAhe9rF9gBAAC9AwAADgAAAAAA&#10;AAABACAAAAAlAQAAZHJzL2Uyb0RvYy54bWxQSwUGAAAAAAYABgBZAQAAbw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</w:tc>
      </w:tr>
      <w:tr w:rsidR="00D841E5">
        <w:trPr>
          <w:trHeight w:val="699"/>
          <w:jc w:val="center"/>
        </w:trPr>
        <w:tc>
          <w:tcPr>
            <w:tcW w:w="4770" w:type="dxa"/>
          </w:tcPr>
          <w:p w:rsidR="00D841E5" w:rsidRDefault="00D841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0" w:type="dxa"/>
          </w:tcPr>
          <w:p w:rsidR="00D841E5" w:rsidRDefault="00815EB6">
            <w:pPr>
              <w:ind w:left="1026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Môn thi: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LÍ 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:rsidR="00D841E5" w:rsidRDefault="00815EB6">
            <w:pPr>
              <w:ind w:left="10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Ngày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/3/202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D841E5" w:rsidRDefault="00815EB6">
            <w:pPr>
              <w:ind w:left="102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gian làm bài: 120 phút</w:t>
            </w:r>
          </w:p>
          <w:p w:rsidR="00D841E5" w:rsidRDefault="00815EB6">
            <w:pPr>
              <w:ind w:left="1026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thi 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05 câu, 02 trang)</w:t>
            </w:r>
          </w:p>
        </w:tc>
      </w:tr>
    </w:tbl>
    <w:p w:rsidR="00D841E5" w:rsidRDefault="00D841E5">
      <w:pPr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D841E5" w:rsidRDefault="00815EB6" w:rsidP="00980A4E">
      <w:pPr>
        <w:spacing w:before="100" w:after="100" w:line="312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I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(3,0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đi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m)</w:t>
      </w:r>
    </w:p>
    <w:p w:rsidR="00D841E5" w:rsidRDefault="00815EB6" w:rsidP="00980A4E">
      <w:pPr>
        <w:spacing w:before="100" w:after="100" w:line="312" w:lineRule="auto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Khu v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hóa kinh t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chính là quá trình liên k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t và 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p tác kinh t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gi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ữ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a các nư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trong các khu v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trên th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gi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i trên cơ s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tương đ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ng v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a lí, văn hóa, xã 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i ho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có chung m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tiêu và l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i ích phát tri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n. </w:t>
      </w:r>
    </w:p>
    <w:p w:rsidR="00D841E5" w:rsidRDefault="00815EB6" w:rsidP="00980A4E">
      <w:pPr>
        <w:spacing w:before="100" w:after="100" w:line="312" w:lineRule="auto"/>
        <w:ind w:firstLineChars="153" w:firstLine="398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Hãy trình bày bi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u hi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và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qu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khu v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hóa kinh t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</w:p>
    <w:p w:rsidR="00D841E5" w:rsidRDefault="00815EB6" w:rsidP="00980A4E">
      <w:pPr>
        <w:spacing w:before="100" w:after="100" w:line="312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II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(4,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0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m)</w:t>
      </w:r>
    </w:p>
    <w:p w:rsidR="00D841E5" w:rsidRDefault="00815EB6" w:rsidP="00980A4E">
      <w:pPr>
        <w:pStyle w:val="ListParagraph"/>
        <w:spacing w:before="100" w:after="100" w:line="312" w:lineRule="auto"/>
        <w:ind w:left="0" w:firstLineChars="153" w:firstLine="398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Cho b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ng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u:</w:t>
      </w:r>
    </w:p>
    <w:p w:rsidR="00D841E5" w:rsidRDefault="00815EB6" w:rsidP="00980A4E">
      <w:pPr>
        <w:pStyle w:val="ListParagraph"/>
        <w:spacing w:before="100" w:after="100" w:line="312" w:lineRule="auto"/>
        <w:ind w:left="0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CƠ C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U DÂN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THEO TU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KHU V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M</w:t>
      </w:r>
      <w:r>
        <w:rPr>
          <w:rFonts w:ascii="Times New Roman" w:hAnsi="Times New Roman" w:cs="Times New Roman"/>
          <w:sz w:val="26"/>
          <w:szCs w:val="26"/>
          <w:lang w:val="vi-VN"/>
        </w:rPr>
        <w:t>Ỹ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LA-TINH GIAI ĐO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N 2000 - 2024</w:t>
      </w:r>
    </w:p>
    <w:p w:rsidR="00D841E5" w:rsidRDefault="00815EB6" w:rsidP="00980A4E">
      <w:pPr>
        <w:pStyle w:val="ListParagraph"/>
        <w:spacing w:before="100" w:after="100" w:line="312" w:lineRule="auto"/>
        <w:ind w:left="0"/>
        <w:jc w:val="righ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(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Đơn v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: %</w:t>
      </w:r>
      <w:r>
        <w:rPr>
          <w:rFonts w:ascii="Times New Roman" w:hAnsi="Times New Roman" w:cs="Times New Roman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3"/>
        <w:gridCol w:w="1231"/>
        <w:gridCol w:w="1727"/>
        <w:gridCol w:w="1727"/>
        <w:gridCol w:w="1727"/>
        <w:gridCol w:w="1727"/>
      </w:tblGrid>
      <w:tr w:rsidR="00D841E5">
        <w:tc>
          <w:tcPr>
            <w:tcW w:w="2223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Năm</w:t>
            </w:r>
          </w:p>
        </w:tc>
        <w:tc>
          <w:tcPr>
            <w:tcW w:w="1231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2000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2010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2015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2020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2024</w:t>
            </w:r>
          </w:p>
        </w:tc>
      </w:tr>
      <w:tr w:rsidR="00D841E5">
        <w:tc>
          <w:tcPr>
            <w:tcW w:w="2223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15 tu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</w:t>
            </w:r>
          </w:p>
        </w:tc>
        <w:tc>
          <w:tcPr>
            <w:tcW w:w="1231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32,2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27,7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25,6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23,9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22,5</w:t>
            </w:r>
          </w:p>
        </w:tc>
      </w:tr>
      <w:tr w:rsidR="00D841E5">
        <w:tc>
          <w:tcPr>
            <w:tcW w:w="2223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15 đ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64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</w:t>
            </w:r>
          </w:p>
        </w:tc>
        <w:tc>
          <w:tcPr>
            <w:tcW w:w="1231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62,1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65,5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66,6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67,2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67,7</w:t>
            </w:r>
          </w:p>
        </w:tc>
      </w:tr>
      <w:tr w:rsidR="00D841E5">
        <w:tc>
          <w:tcPr>
            <w:tcW w:w="2223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Trên 65 tu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</w:t>
            </w:r>
          </w:p>
        </w:tc>
        <w:tc>
          <w:tcPr>
            <w:tcW w:w="1231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5,7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6,8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7,8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8,9</w:t>
            </w:r>
          </w:p>
        </w:tc>
        <w:tc>
          <w:tcPr>
            <w:tcW w:w="1727" w:type="dxa"/>
          </w:tcPr>
          <w:p w:rsidR="00D841E5" w:rsidRDefault="00815EB6" w:rsidP="00980A4E">
            <w:pPr>
              <w:pStyle w:val="ListParagraph"/>
              <w:spacing w:before="100" w:after="100"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9,8</w:t>
            </w:r>
          </w:p>
        </w:tc>
      </w:tr>
    </w:tbl>
    <w:p w:rsidR="00D841E5" w:rsidRDefault="00815EB6" w:rsidP="00980A4E">
      <w:pPr>
        <w:pStyle w:val="ListParagraph"/>
        <w:spacing w:before="100" w:after="100" w:line="312" w:lineRule="auto"/>
        <w:ind w:left="0" w:firstLine="284"/>
        <w:jc w:val="righ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(Ngu</w:t>
      </w:r>
      <w:r>
        <w:rPr>
          <w:rFonts w:ascii="Times New Roman" w:hAnsi="Times New Roman" w:cs="Times New Roman"/>
          <w:i/>
          <w:iCs/>
          <w:sz w:val="26"/>
          <w:szCs w:val="26"/>
        </w:rPr>
        <w:t>ồ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n: 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Liên 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p qu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i/>
          <w:iCs/>
          <w:sz w:val="26"/>
          <w:szCs w:val="26"/>
        </w:rPr>
        <w:t>, 202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5</w:t>
      </w:r>
      <w:r>
        <w:rPr>
          <w:rFonts w:ascii="Times New Roman" w:hAnsi="Times New Roman" w:cs="Times New Roman"/>
          <w:i/>
          <w:iCs/>
          <w:sz w:val="26"/>
          <w:szCs w:val="26"/>
        </w:rPr>
        <w:t>)</w:t>
      </w:r>
    </w:p>
    <w:p w:rsidR="00D841E5" w:rsidRDefault="00815EB6" w:rsidP="00980A4E">
      <w:pPr>
        <w:pStyle w:val="ListParagraph"/>
        <w:numPr>
          <w:ilvl w:val="0"/>
          <w:numId w:val="11"/>
        </w:numPr>
        <w:spacing w:before="100" w:after="100" w:line="312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V</w:t>
      </w:r>
      <w:r>
        <w:rPr>
          <w:rFonts w:ascii="Times New Roman" w:hAnsi="Times New Roman" w:cs="Times New Roman"/>
          <w:sz w:val="26"/>
          <w:szCs w:val="26"/>
          <w:lang w:val="vi-VN"/>
        </w:rPr>
        <w:t>ẽ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u đ</w:t>
      </w:r>
      <w:r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thích h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p nh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th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thay đ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>i cơ c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u dân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theo tu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khu v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M</w:t>
      </w:r>
      <w:r>
        <w:rPr>
          <w:rFonts w:ascii="Times New Roman" w:hAnsi="Times New Roman" w:cs="Times New Roman"/>
          <w:sz w:val="26"/>
          <w:szCs w:val="26"/>
          <w:lang w:val="vi-VN"/>
        </w:rPr>
        <w:t>ỹ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La-tinh giai đo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2000 - 2024. </w:t>
      </w:r>
    </w:p>
    <w:p w:rsidR="00D841E5" w:rsidRDefault="00815EB6" w:rsidP="00980A4E">
      <w:pPr>
        <w:pStyle w:val="ListParagraph"/>
        <w:spacing w:before="100" w:after="100" w:line="312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2. Nh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xét v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thay đ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>i cơ c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u dân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theo tu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>i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khu v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M</w:t>
      </w:r>
      <w:r>
        <w:rPr>
          <w:rFonts w:ascii="Times New Roman" w:hAnsi="Times New Roman" w:cs="Times New Roman"/>
          <w:sz w:val="26"/>
          <w:szCs w:val="26"/>
          <w:lang w:val="vi-VN"/>
        </w:rPr>
        <w:t>ỹ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La-tinh trong giai đo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trên. </w:t>
      </w:r>
    </w:p>
    <w:p w:rsidR="00D841E5" w:rsidRDefault="00815EB6" w:rsidP="00980A4E">
      <w:pPr>
        <w:spacing w:before="100" w:after="100" w:line="312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III </w:t>
      </w:r>
      <w:r>
        <w:rPr>
          <w:rFonts w:ascii="Times New Roman" w:hAnsi="Times New Roman" w:cs="Times New Roman"/>
          <w:bCs/>
          <w:i/>
          <w:iCs/>
          <w:sz w:val="26"/>
          <w:szCs w:val="26"/>
        </w:rPr>
        <w:t>(4,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5</w:t>
      </w:r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đi</w:t>
      </w:r>
      <w:r>
        <w:rPr>
          <w:rFonts w:ascii="Times New Roman" w:hAnsi="Times New Roman" w:cs="Times New Roman"/>
          <w:bCs/>
          <w:i/>
          <w:iCs/>
          <w:sz w:val="26"/>
          <w:szCs w:val="26"/>
        </w:rPr>
        <w:t>ể</w:t>
      </w:r>
      <w:r>
        <w:rPr>
          <w:rFonts w:ascii="Times New Roman" w:hAnsi="Times New Roman" w:cs="Times New Roman"/>
          <w:bCs/>
          <w:i/>
          <w:iCs/>
          <w:sz w:val="26"/>
          <w:szCs w:val="26"/>
        </w:rPr>
        <w:t>m)</w:t>
      </w:r>
    </w:p>
    <w:p w:rsidR="00D841E5" w:rsidRDefault="00815EB6" w:rsidP="00980A4E">
      <w:pPr>
        <w:pStyle w:val="ListParagraph"/>
        <w:numPr>
          <w:ilvl w:val="0"/>
          <w:numId w:val="12"/>
        </w:numPr>
        <w:spacing w:before="100" w:after="100" w:line="312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Phân tích 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nh hư</w:t>
      </w:r>
      <w:r>
        <w:rPr>
          <w:rFonts w:ascii="Times New Roman" w:hAnsi="Times New Roman" w:cs="Times New Roman"/>
          <w:sz w:val="26"/>
          <w:szCs w:val="26"/>
        </w:rPr>
        <w:t>ở</w:t>
      </w:r>
      <w:r>
        <w:rPr>
          <w:rFonts w:ascii="Times New Roman" w:hAnsi="Times New Roman" w:cs="Times New Roman"/>
          <w:sz w:val="26"/>
          <w:szCs w:val="26"/>
        </w:rPr>
        <w:t>ng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val="vi-VN"/>
        </w:rPr>
        <w:t>v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trí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a lí và ph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m vi lãnh th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n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phát tri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n kinh t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- xã h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khu v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Đông Nam Á.</w:t>
      </w:r>
    </w:p>
    <w:p w:rsidR="00D841E5" w:rsidRDefault="00815EB6" w:rsidP="00980A4E">
      <w:pPr>
        <w:pStyle w:val="ListParagraph"/>
        <w:numPr>
          <w:ilvl w:val="0"/>
          <w:numId w:val="12"/>
        </w:numPr>
        <w:spacing w:before="100" w:after="100" w:line="312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Lúa g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 là cây lương </w:t>
      </w:r>
      <w:r>
        <w:rPr>
          <w:rFonts w:ascii="Times New Roman" w:hAnsi="Times New Roman" w:cs="Times New Roman"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truy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>n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và quan tr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ng nh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Đông Nam Á. Hãy phân tích nh</w:t>
      </w:r>
      <w:r>
        <w:rPr>
          <w:rFonts w:ascii="Times New Roman" w:hAnsi="Times New Roman" w:cs="Times New Roman"/>
          <w:sz w:val="26"/>
          <w:szCs w:val="26"/>
          <w:lang w:val="vi-VN"/>
        </w:rPr>
        <w:t>ữ</w:t>
      </w:r>
      <w:r>
        <w:rPr>
          <w:rFonts w:ascii="Times New Roman" w:hAnsi="Times New Roman" w:cs="Times New Roman"/>
          <w:sz w:val="26"/>
          <w:szCs w:val="26"/>
          <w:lang w:val="vi-VN"/>
        </w:rPr>
        <w:t>ng thu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l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i đ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i v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phát tri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n cây lúa g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o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khu v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Đông Nam Á.</w:t>
      </w:r>
    </w:p>
    <w:p w:rsidR="00980A4E" w:rsidRPr="00980A4E" w:rsidRDefault="00980A4E" w:rsidP="00980A4E">
      <w:pPr>
        <w:spacing w:before="100" w:after="100" w:line="312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D841E5" w:rsidRDefault="00815EB6" w:rsidP="00980A4E">
      <w:pPr>
        <w:spacing w:before="100" w:after="100" w:line="312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 xml:space="preserve">Câu IV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(4,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5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m)</w:t>
      </w:r>
    </w:p>
    <w:p w:rsidR="00D841E5" w:rsidRDefault="00815EB6" w:rsidP="00980A4E">
      <w:pPr>
        <w:spacing w:before="100" w:after="100" w:line="312" w:lineRule="auto"/>
        <w:ind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1. T</w:t>
      </w:r>
      <w:r>
        <w:rPr>
          <w:rFonts w:ascii="Times New Roman" w:hAnsi="Times New Roman" w:cs="Times New Roman"/>
          <w:sz w:val="26"/>
          <w:szCs w:val="26"/>
          <w:lang w:val="vi-VN"/>
        </w:rPr>
        <w:t>ừ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cu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i th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</w:t>
      </w:r>
      <w:r>
        <w:rPr>
          <w:rFonts w:ascii="Times New Roman" w:hAnsi="Times New Roman" w:cs="Times New Roman"/>
          <w:sz w:val="26"/>
          <w:szCs w:val="26"/>
          <w:lang w:val="vi-VN"/>
        </w:rPr>
        <w:t>ỉ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XIX, Hoa K</w:t>
      </w:r>
      <w:r>
        <w:rPr>
          <w:rFonts w:ascii="Times New Roman" w:hAnsi="Times New Roman" w:cs="Times New Roman"/>
          <w:sz w:val="26"/>
          <w:szCs w:val="26"/>
          <w:lang w:val="vi-VN"/>
        </w:rPr>
        <w:t>ỳ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đã vươn lên tr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thành n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>n kinh t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ng đ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u th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gi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i. Hãy phân tích </w:t>
      </w:r>
      <w:r>
        <w:rPr>
          <w:rFonts w:ascii="Times New Roman" w:hAnsi="Times New Roman" w:cs="Times New Roman"/>
          <w:sz w:val="26"/>
          <w:szCs w:val="26"/>
          <w:lang w:val="vi-VN"/>
        </w:rPr>
        <w:t>các nguyên nhân thúc đ</w:t>
      </w:r>
      <w:r>
        <w:rPr>
          <w:rFonts w:ascii="Times New Roman" w:hAnsi="Times New Roman" w:cs="Times New Roman"/>
          <w:sz w:val="26"/>
          <w:szCs w:val="26"/>
          <w:lang w:val="vi-VN"/>
        </w:rPr>
        <w:t>ẩ</w:t>
      </w:r>
      <w:r>
        <w:rPr>
          <w:rFonts w:ascii="Times New Roman" w:hAnsi="Times New Roman" w:cs="Times New Roman"/>
          <w:sz w:val="26"/>
          <w:szCs w:val="26"/>
          <w:lang w:val="vi-VN"/>
        </w:rPr>
        <w:t>y kinh t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Hoa K</w:t>
      </w:r>
      <w:r>
        <w:rPr>
          <w:rFonts w:ascii="Times New Roman" w:hAnsi="Times New Roman" w:cs="Times New Roman"/>
          <w:sz w:val="26"/>
          <w:szCs w:val="26"/>
          <w:lang w:val="vi-VN"/>
        </w:rPr>
        <w:t>ỳ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phát tri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n.</w:t>
      </w:r>
    </w:p>
    <w:p w:rsidR="00D841E5" w:rsidRDefault="00815EB6" w:rsidP="00980A4E">
      <w:pPr>
        <w:pStyle w:val="ListParagraph"/>
        <w:spacing w:before="100" w:after="100" w:line="312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2. Trình bày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phát tri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n và phân b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ngành công nghi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p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Hoa K</w:t>
      </w:r>
      <w:r>
        <w:rPr>
          <w:rFonts w:ascii="Times New Roman" w:hAnsi="Times New Roman" w:cs="Times New Roman"/>
          <w:sz w:val="26"/>
          <w:szCs w:val="26"/>
          <w:lang w:val="vi-VN"/>
        </w:rPr>
        <w:t>ỳ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D841E5" w:rsidRDefault="00815EB6" w:rsidP="00980A4E">
      <w:pPr>
        <w:spacing w:before="100" w:after="100" w:line="312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V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(4,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0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m)</w:t>
      </w:r>
    </w:p>
    <w:p w:rsidR="00D841E5" w:rsidRDefault="00815EB6" w:rsidP="00980A4E">
      <w:pPr>
        <w:spacing w:before="100" w:after="100" w:line="312" w:lineRule="auto"/>
        <w:ind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1. Đ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c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 dân cư tác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ng t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phát tri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n kinh t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- xã h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Liên bang Nga như th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nào ?</w:t>
      </w:r>
    </w:p>
    <w:p w:rsidR="00D841E5" w:rsidRDefault="00815EB6" w:rsidP="00980A4E">
      <w:pPr>
        <w:spacing w:before="100" w:after="100" w:line="312" w:lineRule="auto"/>
        <w:ind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2. T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i sao các ho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t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ng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kinh t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Liên bang Nga t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p trung ch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y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u 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lãnh th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phía tây dãy núi Uran ?</w:t>
      </w:r>
    </w:p>
    <w:p w:rsidR="00980A4E" w:rsidRDefault="00980A4E">
      <w:pPr>
        <w:spacing w:before="100" w:after="10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841E5" w:rsidRDefault="00815EB6">
      <w:pPr>
        <w:spacing w:before="100" w:after="100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6"/>
          <w:szCs w:val="26"/>
          <w:lang w:val="vi-VN"/>
        </w:rPr>
        <w:t>-----------------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-----------------</w:t>
      </w:r>
    </w:p>
    <w:p w:rsidR="00D841E5" w:rsidRDefault="00815EB6">
      <w:pPr>
        <w:spacing w:before="100" w:after="100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Cán b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coi thi không gi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i thích gì thêm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</w:p>
    <w:p w:rsidR="00D841E5" w:rsidRDefault="00815EB6">
      <w:pPr>
        <w:spacing w:before="100" w:after="10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tên thí sinh:…………………………………………..S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báo danh:……………….................</w:t>
      </w:r>
    </w:p>
    <w:p w:rsidR="00D841E5" w:rsidRDefault="00815EB6">
      <w:pPr>
        <w:spacing w:before="100" w:after="100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tên và ch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ữ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kí c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a c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án b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coi thi s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1: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ab/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ab/>
        <w:t>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tên và ch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ữ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kí c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a cán b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coi thi s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2:</w:t>
      </w:r>
    </w:p>
    <w:p w:rsidR="00D841E5" w:rsidRDefault="00D841E5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D841E5" w:rsidRDefault="00D841E5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D841E5" w:rsidRDefault="00D841E5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D841E5" w:rsidRDefault="00D841E5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D841E5">
      <w:footerReference w:type="default" r:id="rId9"/>
      <w:pgSz w:w="11906" w:h="16838"/>
      <w:pgMar w:top="922" w:right="763" w:bottom="864" w:left="99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B6" w:rsidRDefault="00815EB6">
      <w:r>
        <w:separator/>
      </w:r>
    </w:p>
  </w:endnote>
  <w:endnote w:type="continuationSeparator" w:id="0">
    <w:p w:rsidR="00815EB6" w:rsidRDefault="0081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E5" w:rsidRDefault="00815EB6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41E5" w:rsidRDefault="00815EB6">
                          <w:pPr>
                            <w:pStyle w:val="Footer"/>
                            <w:rPr>
                              <w:sz w:val="22"/>
                              <w:szCs w:val="22"/>
                              <w:lang w:val="vi-V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80A4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lang w:val="vi-VN"/>
                            </w:rPr>
                            <w:t>/2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" filled="f" fillcolor="white [3201]" stroked="f" strokeweight=".5pt">
              <v:textbox style="mso-fit-shape-to-text:t" inset="0,0,0,0">
                <w:txbxContent>
                  <w:p w:rsidR="00D841E5" w:rsidRDefault="00815EB6">
                    <w:pPr>
                      <w:pStyle w:val="Footer"/>
                      <w:rPr>
                        <w:sz w:val="22"/>
                        <w:szCs w:val="22"/>
                        <w:lang w:val="vi-VN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80A4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lang w:val="vi-VN"/>
                      </w:rPr>
                      <w:t>/2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41E5" w:rsidRDefault="00D841E5">
                          <w:pPr>
                            <w:pStyle w:val="Footer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s0lY7tAAAAAFAQAA&#10;DwAAAAAAAAABACAAAAAiAAAAZHJzL2Rvd25yZXYueG1sUEsBAhQAFAAAAAgAh07iQNEw1/TMAgAA&#10;IwYAAA4AAAAAAAAAAQAgAAAAHwEAAGRycy9lMm9Eb2MueG1sUEsFBgAAAAAGAAYAWQEAAF0G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45538F">
                    <w:pPr>
                      <w:pStyle w:val="37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B6" w:rsidRDefault="00815EB6">
      <w:r>
        <w:separator/>
      </w:r>
    </w:p>
  </w:footnote>
  <w:footnote w:type="continuationSeparator" w:id="0">
    <w:p w:rsidR="00815EB6" w:rsidRDefault="0081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573A8E"/>
    <w:multiLevelType w:val="singleLevel"/>
    <w:tmpl w:val="8F573A8E"/>
    <w:lvl w:ilvl="0">
      <w:start w:val="1"/>
      <w:numFmt w:val="decimal"/>
      <w:suff w:val="space"/>
      <w:lvlText w:val="%1."/>
      <w:lvlJc w:val="left"/>
    </w:lvl>
  </w:abstractNum>
  <w:abstractNum w:abstractNumId="1">
    <w:nsid w:val="9A87FF28"/>
    <w:multiLevelType w:val="singleLevel"/>
    <w:tmpl w:val="9A87FF28"/>
    <w:lvl w:ilvl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3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4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5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6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7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8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9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7300A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56A7F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15EB6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264E6"/>
    <w:rsid w:val="00930FDE"/>
    <w:rsid w:val="00980A4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841E5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05A"/>
    <w:rsid w:val="00F5180D"/>
    <w:rsid w:val="00F51B21"/>
    <w:rsid w:val="00F51D87"/>
    <w:rsid w:val="00F8455C"/>
    <w:rsid w:val="07857732"/>
    <w:rsid w:val="097B310B"/>
    <w:rsid w:val="0E45220C"/>
    <w:rsid w:val="140F7363"/>
    <w:rsid w:val="1758175A"/>
    <w:rsid w:val="28002CFE"/>
    <w:rsid w:val="2C951AA3"/>
    <w:rsid w:val="2E8E24A9"/>
    <w:rsid w:val="33B17ACB"/>
    <w:rsid w:val="34103577"/>
    <w:rsid w:val="3707300A"/>
    <w:rsid w:val="3B4D28AE"/>
    <w:rsid w:val="3E3E609D"/>
    <w:rsid w:val="3EF10BE8"/>
    <w:rsid w:val="447446DC"/>
    <w:rsid w:val="4D2A4684"/>
    <w:rsid w:val="50BE51CF"/>
    <w:rsid w:val="59870472"/>
    <w:rsid w:val="691D7EA9"/>
    <w:rsid w:val="795F0AFB"/>
    <w:rsid w:val="7C5A278F"/>
    <w:rsid w:val="7FD6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toc 1" w:qFormat="0"/>
    <w:lsdException w:name="toc 4" w:qFormat="0"/>
    <w:lsdException w:name="toc 7" w:qFormat="0"/>
    <w:lsdException w:name="toc 8" w:qFormat="0"/>
    <w:lsdException w:name="caption" w:semiHidden="1" w:unhideWhenUsed="1"/>
    <w:lsdException w:name="macro" w:qFormat="0"/>
    <w:lsdException w:name="List Bullet 5" w:qFormat="0"/>
    <w:lsdException w:name="Signature" w:qFormat="0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Classic 2" w:qFormat="0"/>
    <w:lsdException w:name="Table Colorful 2" w:qFormat="0"/>
    <w:lsdException w:name="Table Columns 4" w:qFormat="0"/>
    <w:lsdException w:name="Table Grid 1" w:qFormat="0"/>
    <w:lsdException w:name="Table Grid 2" w:qFormat="0"/>
    <w:lsdException w:name="Table Grid 6" w:qFormat="0"/>
    <w:lsdException w:name="Table List 3" w:qFormat="0"/>
    <w:lsdException w:name="Table List 4" w:qFormat="0"/>
    <w:lsdException w:name="Table List 8" w:qFormat="0"/>
    <w:lsdException w:name="Table Subtle 1" w:qFormat="0"/>
    <w:lsdException w:name="Table Subtle 2" w:qFormat="0"/>
    <w:lsdException w:name="Table Web 2" w:qFormat="0"/>
    <w:lsdException w:name="Table Theme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0"/>
    <w:lsdException w:name="Light List Accent 1" w:uiPriority="61" w:qFormat="0"/>
    <w:lsdException w:name="Light Grid Accent 1" w:uiPriority="62"/>
    <w:lsdException w:name="Medium Shading 1 Accent 1" w:uiPriority="63" w:qFormat="0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 w:qFormat="0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 w:qFormat="0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 w:qFormat="0"/>
    <w:lsdException w:name="Light Shading Accent 4" w:uiPriority="60"/>
    <w:lsdException w:name="Light List Accent 4" w:uiPriority="61" w:qFormat="0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 w:qFormat="0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0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0"/>
    <w:lsdException w:name="Light Grid Accent 6" w:uiPriority="62" w:qFormat="0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0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pPr>
      <w:ind w:leftChars="1200" w:left="2520"/>
    </w:pPr>
  </w:style>
  <w:style w:type="paragraph" w:styleId="TOC8">
    <w:name w:val="toc 8"/>
    <w:basedOn w:val="Normal"/>
    <w:next w:val="Normal"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toc 1" w:qFormat="0"/>
    <w:lsdException w:name="toc 4" w:qFormat="0"/>
    <w:lsdException w:name="toc 7" w:qFormat="0"/>
    <w:lsdException w:name="toc 8" w:qFormat="0"/>
    <w:lsdException w:name="caption" w:semiHidden="1" w:unhideWhenUsed="1"/>
    <w:lsdException w:name="macro" w:qFormat="0"/>
    <w:lsdException w:name="List Bullet 5" w:qFormat="0"/>
    <w:lsdException w:name="Signature" w:qFormat="0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Classic 2" w:qFormat="0"/>
    <w:lsdException w:name="Table Colorful 2" w:qFormat="0"/>
    <w:lsdException w:name="Table Columns 4" w:qFormat="0"/>
    <w:lsdException w:name="Table Grid 1" w:qFormat="0"/>
    <w:lsdException w:name="Table Grid 2" w:qFormat="0"/>
    <w:lsdException w:name="Table Grid 6" w:qFormat="0"/>
    <w:lsdException w:name="Table List 3" w:qFormat="0"/>
    <w:lsdException w:name="Table List 4" w:qFormat="0"/>
    <w:lsdException w:name="Table List 8" w:qFormat="0"/>
    <w:lsdException w:name="Table Subtle 1" w:qFormat="0"/>
    <w:lsdException w:name="Table Subtle 2" w:qFormat="0"/>
    <w:lsdException w:name="Table Web 2" w:qFormat="0"/>
    <w:lsdException w:name="Table Theme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0"/>
    <w:lsdException w:name="Light List Accent 1" w:uiPriority="61" w:qFormat="0"/>
    <w:lsdException w:name="Light Grid Accent 1" w:uiPriority="62"/>
    <w:lsdException w:name="Medium Shading 1 Accent 1" w:uiPriority="63" w:qFormat="0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 w:qFormat="0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 w:qFormat="0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 w:qFormat="0"/>
    <w:lsdException w:name="Light Shading Accent 4" w:uiPriority="60"/>
    <w:lsdException w:name="Light List Accent 4" w:uiPriority="61" w:qFormat="0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 w:qFormat="0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0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0"/>
    <w:lsdException w:name="Light Grid Accent 6" w:uiPriority="62" w:qFormat="0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0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pPr>
      <w:ind w:leftChars="1200" w:left="2520"/>
    </w:pPr>
  </w:style>
  <w:style w:type="paragraph" w:styleId="TOC8">
    <w:name w:val="toc 8"/>
    <w:basedOn w:val="Normal"/>
    <w:next w:val="Normal"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dohue8507</dc:creator>
  <cp:lastModifiedBy>MACservice</cp:lastModifiedBy>
  <cp:revision>4</cp:revision>
  <dcterms:created xsi:type="dcterms:W3CDTF">2026-02-20T08:17:00Z</dcterms:created>
  <dcterms:modified xsi:type="dcterms:W3CDTF">2026-03-02T07:25:00Z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5A516B04A93341D8A54D317A2BF07412_13</vt:lpwstr>
  </property>
</Properties>
</file>